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宋体" w:hAnsi="宋体" w:eastAsia="宋体"/>
          <w:b/>
          <w:sz w:val="44"/>
        </w:rPr>
        <w:t>建筑工地各工种安全操作规程大全</w:t>
      </w:r>
    </w:p>
    <w:p>
      <w:r>
        <w:t>一、瓦工安全操作规程</w:t>
      </w:r>
    </w:p>
    <w:p>
      <w:r>
        <w:t>一、砌砖操作</w:t>
      </w:r>
    </w:p>
    <w:p>
      <w:r>
        <w:t>1.在施工前应检查操作环境是否符合安全要求，道路是否畅通，机具是否牢固，安全设施和防护用品是否安全，检查合格后才可以进行施工。砌筑时应对砌体部位清洁、泼水，并戴好安全帽。</w:t>
      </w:r>
    </w:p>
    <w:p>
      <w:r>
        <w:t>2.用塔吊吊砖前应对起吊的夹具进行检查，确认无破损后方可使用。</w:t>
      </w:r>
    </w:p>
    <w:p>
      <w:r>
        <w:t>3.吊砖前应搭好平台，起吊就位放稳后，方可松开夹具。</w:t>
      </w:r>
    </w:p>
    <w:p>
      <w:r>
        <w:t>4.上下脚手架应走斜道，严禁在墙面上站立划线、刮缝、清扫墙体和柱以及做检查、测量大角垂直等工作。</w:t>
      </w:r>
    </w:p>
    <w:p>
      <w:r>
        <w:t>5.墙身砌体高度超过1.2米时，应搭脚手架,1层以上或高度超过4米时，采用里脚手架必须挂设安全网，采用外脚手架应设护身栏杆和脚手板。</w:t>
      </w:r>
    </w:p>
    <w:p>
      <w:r>
        <w:t>6.脚手架上堆料不得超过规定荷载，堆砖高度不得超过3层侧砖，同一脚手板上的操作人员不应超过2人。</w:t>
      </w:r>
    </w:p>
    <w:p>
      <w:r>
        <w:t>7.垂直运输器具必须满足负荷要求，牢固无损，吊运不准超载，发现问题应及时维修。</w:t>
      </w:r>
    </w:p>
    <w:p>
      <w:r>
        <w:t>8.夏季要做好防雨措施，严防雨水冲走砂浆，致使砌体倒塌。</w:t>
      </w:r>
    </w:p>
    <w:p>
      <w:r>
        <w:t>9.用起重机吊运砖时，应采用砖笼，并不得直接放于跳板上，吊砂浆的料斗不得装得过满，吊运砖时吊臂回转范围内的下面不得有人行走或停留。</w:t>
      </w:r>
    </w:p>
    <w:p>
      <w:r>
        <w:t>10.同一垂直面上上下交叉作业时，必须设置安全隔板。下方操作人员必须配戴安全帽。</w:t>
      </w:r>
    </w:p>
    <w:p>
      <w:r>
        <w:t>11.砌砖使用的工具应放在稳妥的地方，斩砖应向墙面，工作完毕应将脚手架和墙边的碎砖、砂浆清扫干净。</w:t>
      </w:r>
    </w:p>
    <w:p>
      <w:r>
        <w:t>12.在楼层（特别是预制板面）施工时，堆放机具、砖石等物料不得超过使用荷载，若超载必须经过验算和加固后才可进行堆放及施工。</w:t>
      </w:r>
    </w:p>
    <w:p>
      <w:r>
        <w:t>二、抹灰和粉刷</w:t>
      </w:r>
    </w:p>
    <w:p>
      <w:r>
        <w:t>1.室内抹灰应使用木凳，金属支撑应设置稳固，脚手板跨度不得大于2。</w:t>
      </w:r>
    </w:p>
    <w:p>
      <w:r>
        <w:t>米。架上堆放材料不得过于集中，在同一跨度内施工不应超过两人。</w:t>
      </w:r>
    </w:p>
    <w:p>
      <w:r>
        <w:t>2.脚手板不准搭在门窗、暖气片、脸盆等器具上。阳台部分要粉刷，外侧要挂安全网。严禁踩踏脚手架的防护栏杆和阳台栏杆进行操作。</w:t>
      </w:r>
    </w:p>
    <w:p>
      <w:r>
        <w:t>3.机械喷灰应穿戴防护用品，压力表和安全阀应灵敏可靠，输浆管各部分接口应紧固。把管道放直，避免弯曲。</w:t>
      </w:r>
    </w:p>
    <w:p>
      <w:r>
        <w:t>4.泥浆输送应严格按照规定的压力进行。如果出现超压和管道堵塞，应泄压维修。</w:t>
      </w:r>
    </w:p>
    <w:p>
      <w:r>
        <w:t>5.贴面使用预制件、大理石、瓷砖等施工材料，应堆放整齐平稳，边用边运。安装稳拿稳放，待灌浆凝固稳定后方可拆除临时支撑。</w:t>
      </w:r>
    </w:p>
    <w:p>
      <w:r>
        <w:t>6.使用磨石机，应戴绝缘手套穿胶靴，电源线不得破皮漏电，金刚砂块安装必须牢固，经试运转正常，方可操作。</w:t>
      </w:r>
    </w:p>
    <w:p>
      <w:r>
        <w:t>7.各类油漆、涂料应存放在专用库房内，不得与其他材料混放。库房应通风良好，不准住人，并设置消防器材和“严禁烟火”等明显警示标志。库房与其他建筑物应保持一定的安全距离。</w:t>
      </w:r>
    </w:p>
    <w:p>
      <w:r>
        <w:t>8.使用煤油、汽油、松香水、丙酮等时。准备机油时，请采取预防措施。严禁烟火。</w:t>
      </w:r>
    </w:p>
    <w:p>
      <w:r>
        <w:t>9.沾染油漆、涂料的棉纱、破布、油纸等废物，应收集存放在有盖的金属容器内，及时处理。</w:t>
      </w:r>
    </w:p>
    <w:p>
      <w:r>
        <w:t>10.外架上操作必须戴安全帽、拴安全绳、穿防滑鞋，工具必须放好，以免落下伤人，架体上架板必须满铺，平网不少于三道。</w:t>
      </w:r>
    </w:p>
    <w:p>
      <w:r>
        <w:t>11.刷外开窗扇，必须将安全带挂在牢固的地方。刷封檐板、水落管等应搭设脚手架或吊架。</w:t>
      </w:r>
    </w:p>
    <w:p>
      <w:r>
        <w:t>12.在施工时，要注意成品保护，不能将涂料、油漆乱丢乱放，洒落在地下的涂料、油漆应立即清理干净。</w:t>
      </w:r>
    </w:p>
    <w:p>
      <w:r>
        <w:t>13.截割玻璃，应在指定场所进行。截下的边角余料集中堆放，及时处理，搬运玻璃应戴手套。</w:t>
      </w:r>
    </w:p>
    <w:p>
      <w:r>
        <w:t>14.在高处安装玻璃，应将玻璃放置平稳，垂直下方禁止通行。安装屋顶采光玻璃，应铺设脚手架或有其他安全措施。</w:t>
      </w:r>
    </w:p>
    <w:p>
      <w:r>
        <w:t>15.使用的工具放入工具袋内，不准口含铁钉。玻璃安装完毕即将风钩挂好。</w:t>
      </w:r>
    </w:p>
    <w:p>
      <w:r>
        <w:t>二、小工安全操作规程</w:t>
      </w:r>
    </w:p>
    <w:p>
      <w:r>
        <w:t>1.挖土时必须根据工作面情况，保持适当的距离，一般保持2-3米为宜，不得过挤，并采用同一方向操作；使用镐时不准戴手套。</w:t>
      </w:r>
    </w:p>
    <w:p>
      <w:r>
        <w:t>2.回填土方拆除支撑时，应由下而上顺序进行，不得一次拆到顶。</w:t>
      </w:r>
    </w:p>
    <w:p>
      <w:r>
        <w:t>3.人工打夯，应详细检查绳索、绳环、脚手架、踏板等是否符合要求，工作中应集中思想，步调一致，以防伤人。</w:t>
      </w:r>
    </w:p>
    <w:p>
      <w:r>
        <w:t>4.搬运长物件时，要注意前后左右，防止他人受伤；转弯或放下物体时注意安全，防止自己扭伤；搬运物件时，严禁在堆放的材料上行走。</w:t>
      </w:r>
    </w:p>
    <w:p>
      <w:r>
        <w:t>5.搬运石灰、水泥或其它腐烂、污染、易燃易爆物品时，应采取必要的防护措施，并在上风侧作业。运输道路应采取防滑措施。</w:t>
      </w:r>
    </w:p>
    <w:p>
      <w:r>
        <w:t>6.从砖垛上取砖块时，应按顺序，不准一码到底，应同时拆三至四码，按阶梯式进行；禁止从中间或下边掏取，以防倒下伤人。</w:t>
      </w:r>
    </w:p>
    <w:p>
      <w:r>
        <w:t>7.脚手架上堆放砖块的高度不得超过三面砖；每块砖不得超过五块，最下面一块不准碎，一般不宜抛扔；一次传递不超过两块瓷砖。</w:t>
      </w:r>
    </w:p>
    <w:p>
      <w:r>
        <w:t>8.上、下坡推车，车上应加控制刹，行车时两车距离不得少于2</w:t>
      </w:r>
    </w:p>
    <w:p>
      <w:r>
        <w:t>米（下坡更应当放长）；下坡道上严禁停放车辆，下坡时禁止人坐在车上顺坡溜滑。</w:t>
      </w:r>
    </w:p>
    <w:p>
      <w:r>
        <w:t>9.用手推车装运材料时，不宜倒拖；装车时，要自后而前，卸车应自前而后，防止车头翘起伤人。</w:t>
      </w:r>
    </w:p>
    <w:p>
      <w:r>
        <w:t>10.清理屋内杂物时，不准从二楼以上窗户直接扔杂物；清理模板时，杂物应堆放在指定地点，以防钉脚。</w:t>
      </w:r>
    </w:p>
    <w:p>
      <w:r>
        <w:t>11.使用塔式起重机、井架、混凝土搅拌机、柴油机、蛙式打夯机等机械时，应严格遵守相应机械的安全和技术操作规程。</w:t>
      </w:r>
    </w:p>
    <w:p>
      <w:r>
        <w:t>三、木工安全操作规程</w:t>
      </w:r>
    </w:p>
    <w:p>
      <w:r>
        <w:t>1.必须遵守木工机械安全技术操作规程。</w:t>
      </w:r>
    </w:p>
    <w:p>
      <w:r>
        <w:t>2.室外作业必须遵守有关装吊工安全操作规程。高处作业要系安全带，安全带应挂在作业人员上方的牢固处。船边及水上作业时要穿救生衣。</w:t>
      </w:r>
    </w:p>
    <w:p>
      <w:r>
        <w:t>3.立模前，应检查脚手架、脚手平台、栏杆、梯子等是否完善，确认符合规定后，方可进行作业。</w:t>
      </w:r>
    </w:p>
    <w:p>
      <w:r>
        <w:t>4.立模时，吊具应拴挂妥当、牢靠。在模板上固定溜绳，以防模板摆动过大，撞物伤人。</w:t>
      </w:r>
    </w:p>
    <w:p>
      <w:r>
        <w:t>5.模板吊起对位时，应由号员指挥，每竖立一块模板就位后，应支撑牢靠，方可摘钩，以防模板倾倒压伤人。</w:t>
      </w:r>
    </w:p>
    <w:p>
      <w:r>
        <w:t>6.模板支撑不得使用腐朽、开裂、劈裂的材料，顶撑要垂直，底端平整坚实，并加垫木。木楔要钉牢，并用横竖拉杆和剪刀撑固定。</w:t>
      </w:r>
    </w:p>
    <w:p>
      <w:r>
        <w:t>7.桁架支模应严格检查，对变形严重、螺栓松动等隐患应及时修复。</w:t>
      </w:r>
    </w:p>
    <w:p>
      <w:r>
        <w:t>8.支模应按工序进行。模板未固定前，不得进行下道工序。禁止利用拉杆和支架上下攀爬。</w:t>
      </w:r>
    </w:p>
    <w:p>
      <w:r>
        <w:t>9.整节模板合拢后，应先打好内撑，装好外模顶端两道箍筋，以便保持模板的整体性，否则中途不得停止作业。</w:t>
      </w:r>
    </w:p>
    <w:p>
      <w:r>
        <w:t>10.使用电钻钻孔或穿拉螺栓时，应告知对方避开钻头和螺栓孔的位置，防止钻头和螺栓轴伤人。</w:t>
      </w:r>
    </w:p>
    <w:p>
      <w:r>
        <w:t>11.模板拆除前，应先将被拆模板的吊具栓固牢靠。拆模者应拴挂安全带，站立的位置应安全可靠。</w:t>
      </w:r>
    </w:p>
    <w:p>
      <w:r>
        <w:t>12.拆除模板时，应用撬棍把模板拆松，离开砼面，操作时应按顺序分段进行，严禁猛撬、硬撬或大面积撬落和拉倒。下放模板时，缓慢下落，严禁抛掷，下方作业人员应离开上方模板拆除处一定的距离，以防物体坠落伤人。拆下的模板应及时运送到指定地点集中堆放，防止钉子扎脚，钉尖外露的应拔除或打弯锤平。</w:t>
      </w:r>
    </w:p>
    <w:p>
      <w:r>
        <w:t>13.搭设临时房屋（值班房、操作室）时，如无脚手板或安全网，应挂好安全带或采取其他防范措施，禁止在石棉瓦上行走。使用的梯子应稳妥牢固。</w:t>
      </w:r>
    </w:p>
    <w:p>
      <w:r>
        <w:t>四、钢筋工安全操作规程</w:t>
      </w:r>
    </w:p>
    <w:p>
      <w:r>
        <w:t>1.必须遵守钢筋机械安全操作规程。</w:t>
      </w:r>
    </w:p>
    <w:p>
      <w:r>
        <w:t>2.应根据不同作业项目，按规定正确穿戴劳动防护用品，如工作服、安全帽、手套、护目镜、口罩等。</w:t>
      </w:r>
    </w:p>
    <w:p>
      <w:r>
        <w:t>3.检查使用的工具以及机械设备是否完好，作业场所的环境是否整洁，对焊机四周的防火设备是否完善，电气设备的安装是否符合要求，夜间作业点是否有足够的照明等，双层作业中，检查下层作业的安全防护设施，确认符合要求，完好可靠后，方可进行作业。</w:t>
      </w:r>
    </w:p>
    <w:p>
      <w:r>
        <w:t>4.多人抬运长钢筋时，负荷应均匀，起落、转向、停放和走行要一致，以防扭腰砸脚。上下传递钢筋，不得站在同一垂直线上。</w:t>
      </w:r>
    </w:p>
    <w:p>
      <w:r>
        <w:t>5.用吊机吊送钢筋时，选用的吊具应符合吊重量的安全规定，拴挂吊具捆绑钢筋应牢靠，位置应正确，并有号员指挥，必要时还要拴溜绳。吊送钢筋时，基坑或模板内的人员应散开或离开现场，以免钢筋滑落或摆动伤人。</w:t>
      </w:r>
    </w:p>
    <w:p>
      <w:r>
        <w:t>6.吊送钢筋时，扒杆摆动的范围内严禁站人，以防钢筋滑落伤人。</w:t>
      </w:r>
    </w:p>
    <w:p>
      <w:r>
        <w:t>7.绑扎墩（台）钢筋时，应先检查脚手架或平台栏杆等安全设施是否完善牢靠。如有缺陷应处理好后方可作业，在钢筋密集处作业时，钢筋绑扎与电焊尽量不要同时作业，确需同时作业时，应有防护措施，以防电弧光击伤眼睛或焊渣烧伤。</w:t>
      </w:r>
    </w:p>
    <w:p>
      <w:r>
        <w:t>8.绑扎新型结构时，应熟悉绑扎方案和工艺，以及安全操作规定，如果不明确时，可要求重新交底，不得盲目操作。</w:t>
      </w:r>
    </w:p>
    <w:p>
      <w:r>
        <w:t>9.起吊或绑扎钢筋靠近架空高压电线路时，应有隔离防护设施，以防钢筋接触电线而发生事故。</w:t>
      </w:r>
    </w:p>
    <w:p>
      <w:r>
        <w:t>10.钢筋为易导电材料，因此，雷雨天气应停止露天作业，以防电击伤人。</w:t>
      </w:r>
    </w:p>
    <w:p>
      <w:r>
        <w:t>11.在高处进行钢筋绑扎作业时，应搭好作业平台或拴好安全带，安全带应挂在作业人员上方牢靠处。</w:t>
      </w:r>
    </w:p>
    <w:p>
      <w:r>
        <w:t>12.不得在绑扎好的钢筋或模板拉杆、支撑上行走和攀登，以防坠落伤人。</w:t>
      </w:r>
    </w:p>
    <w:p>
      <w:r>
        <w:t>13.起吊预制钢筋骨架时，钢筋骨架本身应形成稳定结构，必要时需加临时斜撑、支撑。吊具栓的方向、位置应正确。拴挂牢靠并拴挂溜绳。起吊时，其下方禁止站人。必须待骨架降落到距地面（或底模）1米以下方准靠近，在骨架就位支撑好后，方可摘钩，以防钢筋骨架倾倒伤人。</w:t>
      </w:r>
    </w:p>
    <w:p>
      <w:r>
        <w:t>14.拉直钢筋，卡头要卡牢，地锚要结实牢固，拉筋沿线2米区域内禁止行人。</w:t>
      </w:r>
    </w:p>
    <w:p>
      <w:r>
        <w:t>15.展开盘圆钢筋要一头卡牢，防止回弹。人工断料，工具必须牢固，打锤要站成斜角，注意扔锤区域内的人和物体。切断短于30</w:t>
      </w:r>
    </w:p>
    <w:p>
      <w:r>
        <w:t>厘米的短钢筋，应用钳子夹牢，禁止用手把扶，并在外侧设置防护箱笼罩。</w:t>
      </w:r>
    </w:p>
    <w:p>
      <w:r>
        <w:t>16.绑扎基础钢筋时，应按设计规定摆放钢筋支架或马凳架起上部钢筋，不得任意减少支架或马凳。</w:t>
      </w:r>
    </w:p>
    <w:p>
      <w:r>
        <w:t>17.冷拉卷扬机前应设置防护挡板，没有挡板时，应将卷扬机与冷拉方向成90°,并采用封闭式导向滑轮，操作时要站在防护挡板后，冷拉场地不准站人和通行。</w:t>
      </w:r>
    </w:p>
    <w:p>
      <w:r>
        <w:t>18.冷拉钢筋要上好夹具，人员离开后再发开车号。发现滑动或其他问题时，要先行停车，放松钢筋后，才能重新进行操作。</w:t>
      </w:r>
    </w:p>
    <w:p>
      <w:r>
        <w:t>五、砼工安全操作规程</w:t>
      </w:r>
    </w:p>
    <w:p>
      <w:r>
        <w:t>1.应熟悉和掌握砼性能和施工基本知识，本工种所使用的机具性能，作业对象的技术要求和安全操作规定。</w:t>
      </w:r>
    </w:p>
    <w:p>
      <w:r>
        <w:t>2.应根据不同的作业项目，按规定正确佩戴好劳动防护用品，如安全帽、口罩、胶鞋、手套等。</w:t>
      </w:r>
    </w:p>
    <w:p>
      <w:r>
        <w:t>3.作业前应检查作业场所的环境、安全状况、安全防护设施等，如灌注平台、减速漏斗的拴挂、砼运输道等，确认符合有关安全规定后，方可进行作业。</w:t>
      </w:r>
    </w:p>
    <w:p>
      <w:r>
        <w:t>4.检查所用的工具设备，确认完好方可使用。</w:t>
      </w:r>
    </w:p>
    <w:p>
      <w:r>
        <w:t>5.检查作业场所电气设备安装是否符合用电安全规定，夜间作业点是否有足够的照明和安全电压工作灯。</w:t>
      </w:r>
    </w:p>
    <w:p>
      <w:r>
        <w:t>6.应避开双层作业，确实无法避开时，对下层设置的安全防护设施，确认完善可行后，方可进行作业。</w:t>
      </w:r>
    </w:p>
    <w:p>
      <w:r>
        <w:t>7.作业前应了解施工方法、步骤、质量要求、劳动分工、施工安全措施，机具设备的安全使用要求等。</w:t>
      </w:r>
    </w:p>
    <w:p>
      <w:r>
        <w:t>8.使用震动泵应穿胶鞋，湿手不得接触开关，电源线不得有破皮漏电。</w:t>
      </w:r>
    </w:p>
    <w:p>
      <w:r>
        <w:t>9.采用胶轮斗车人工推送混凝土物料时，走行速度不宜过快，在有坡道的位置推送时，严禁溜放，转弯时，车速应慢，小车间隔距离平道应2米以上，坡道应在10米以上，不得在二车之间穿行。卸料时，在卸料处设置挡轮木，使车身逐步倾斜，以防过快，车翻伤人。</w:t>
      </w:r>
    </w:p>
    <w:p>
      <w:r>
        <w:t>10.用汽车、牵引车、机驳船和吊斗运送砼时，道路应坚实、平整、船应停稳，吊斗应对正车或船的重心放置，不得偏载，吊斗底部不能使其滑动，车船行速不宜过快，发防吊斗倒下发生事故，水上作业时要穿好救生衣。</w:t>
      </w:r>
    </w:p>
    <w:p>
      <w:r>
        <w:t>11.采用卷扬机牵引平车送料时，应保持牵引绳旁边无障碍物，作业人员不应在工作的牵引绳旁或机车的前端站立和停留。</w:t>
      </w:r>
    </w:p>
    <w:p>
      <w:r>
        <w:t>12.采用砼泵输送砼时，泵与振捣点之间应设有联络号，以防砼喷出失控伤人。</w:t>
      </w:r>
    </w:p>
    <w:p>
      <w:r>
        <w:t>13.采用装载机上料时，骨料向装料车内倾泻时，喂料人员不得站在料斗架与装载机之间，以防被装载机撞伤；采用皮带运输机上料时，不得在工作的皮带上站立或跨越，也不得在皮带下停留和通过；采用爬斗上料时，喂料人员应站立在离爬斗边缘外的适当位置，爬斗提升时，严禁下坑作业，以防爬斗坠落伤人。</w:t>
      </w:r>
    </w:p>
    <w:p>
      <w:r>
        <w:t>14.清除爬斗坑作业时，应将爬斗提升到行当高度，并将爬斗拴挂牢靠。</w:t>
      </w:r>
    </w:p>
    <w:p>
      <w:r>
        <w:t>15.当拌和机运转时，不准将工具伸入拌和机转筒内作业，也严禁将头或手伸入提升的进料斗或机架间查看情况。进入拌和机转筒内清除残存砼或其他作业前，应将电源切断，取出保险，确认安全可靠方可进入。</w:t>
      </w:r>
    </w:p>
    <w:p>
      <w:r>
        <w:t>16.经常清除拌和机漏斗下残存的砼和砂石料，以保持轨道畅通。</w:t>
      </w:r>
    </w:p>
    <w:p>
      <w:r>
        <w:t>17.砼振捣人员的作业场所，脚手板、栏杆等安全防护设施必须齐全可靠。下砼时，速度应缓慢，且必须等吊斗停稳后方可下料，要避免吊斗碰撞平台上作业人员的现象。</w:t>
      </w:r>
    </w:p>
    <w:p>
      <w:r>
        <w:t>六、架子工安全操作规程</w:t>
      </w:r>
    </w:p>
    <w:p>
      <w:r>
        <w:t>1.钢管脚手架应用外径48-51毫米、壁厚3-3.5毫米的钢管，长度以4-6.5米和2.1-2.3米为宜。有严重锈蚀、弯曲、压扁或裂纹的材料不得使用。扣件应有出厂合格证明，发现有脆裂、变形、滑丝的材料禁止使用。</w:t>
      </w:r>
    </w:p>
    <w:p>
      <w:r>
        <w:t>2.钢管脚手架的立杆应垂直稳放在金属底座或垫木上，立杆间距不得大于2米；大横杆间距不得大于1.2米；小横杆间距不得大于1.5米。钢管立杆、大横杆接头应错开，要用扣件连接拧紧螺栓，不准用铁丝绑扎。</w:t>
      </w:r>
    </w:p>
    <w:p>
      <w:r>
        <w:t>3.脚手架两端、转角处以及每隔6-7根立杆应设剪刀撑和支杆，剪刀撑和支杆与地面的角度应不大于60度，支杆底端要埋入地下不小于30厘米。架子高度在7米以上或无法设支杆时，每增高4米，水平每间隔7米，脚手架必须同建筑物连接牢固。</w:t>
      </w:r>
    </w:p>
    <w:p>
      <w:r>
        <w:t>4.架子的铺设宽度不得小于1.2米。脚手板须满铺，距离墙体不得大于20</w:t>
      </w:r>
    </w:p>
    <w:p>
      <w:r>
        <w:t>厘米，不得有空隙和探头板。脚手板搭接时不得小于20厘米；对头接时应架设双排小横杆，间距不大于20厘米。在架子拐弯处脚手架应交叉搭接。垫平脚手板应用木板，并且要钉牢，不得用砖瓦待代替。</w:t>
      </w:r>
    </w:p>
    <w:p>
      <w:r>
        <w:t>5.脚手架的外侧、斜道和平台，要绑1米高的防护栏杆和钉18厘米高的挡脚板或防护立网。</w:t>
      </w:r>
    </w:p>
    <w:p>
      <w:r>
        <w:t>6.墙体高度超过4米时，必须在外墙搭设能承受160公斤荷重的安全网或防护挡板。多层建筑应在二层和每隔四层设一道固定的安全网。同时再设一道跟随施工高度提升的安全网。</w:t>
      </w:r>
    </w:p>
    <w:p>
      <w:r>
        <w:t>7.拆除脚手架期间，周围应设置围栏和警戒标志，并设专人看管，禁止入内。拆除应按顺序由上而下，一步一清，不准上下同时作业。</w:t>
      </w:r>
    </w:p>
    <w:p>
      <w:r>
        <w:t>8.除脚手架大横杆、剪刀撑，应先拆除中间扣件，再拆除两头扣件，由中间操作人往下顺杆子。</w:t>
      </w:r>
    </w:p>
    <w:p>
      <w:r>
        <w:t>9.拆下的脚手杆、脚手板、钢管、扣件、钢丝绳等材料，应向下传递或用绳吊下，禁止往下投扔。</w:t>
      </w:r>
    </w:p>
    <w:p>
      <w:r>
        <w:t>七、防水工安全操作规程</w:t>
      </w:r>
    </w:p>
    <w:p>
      <w:r>
        <w:t>1.患皮肤病、眼结膜以及对沥青有严重敏感的工人，不得从事沥青工作。沥青作业每天适当增加间隔时间。</w:t>
      </w:r>
    </w:p>
    <w:p>
      <w:r>
        <w:t>2.装卸、搬运、熬制、铺设沥青，必须使用规定的防护用品，皮肤不得外露。装卸、搬运碎沥青，必须洒水，防止粉末飞扬。</w:t>
      </w:r>
    </w:p>
    <w:p>
      <w:r>
        <w:t>3.熬制沥青地点不得设在电线的垂直下方，一般应距建筑物25</w:t>
      </w:r>
    </w:p>
    <w:p>
      <w:r>
        <w:t>米；锅与锅之间距离应大于2</w:t>
      </w:r>
    </w:p>
    <w:p>
      <w:r>
        <w:t>米；锅与烟囱的距离应大于80</w:t>
      </w:r>
    </w:p>
    <w:p>
      <w:r>
        <w:t>厘米；火口与锅边，应有高70</w:t>
      </w:r>
    </w:p>
    <w:p>
      <w:r>
        <w:t>厘米的隔离设施。临时堆放沥青、燃料的场地，离锅不小于5</w:t>
      </w:r>
    </w:p>
    <w:p>
      <w:r>
        <w:t>米。</w:t>
      </w:r>
    </w:p>
    <w:p>
      <w:r>
        <w:t>4.熬油前，应清除锅内杂质和积水。</w:t>
      </w:r>
    </w:p>
    <w:p>
      <w:r>
        <w:t>5.熬油必须由有经验的工人看守，要随时测量控制油温，熬油量不得超过油锅容量的四分之三，下料应慢慢溜放，严禁大块投放。下班熄火，关闭炉门，盖好锅盖。</w:t>
      </w:r>
    </w:p>
    <w:p>
      <w:r>
        <w:t>6.锅内沥青着火，应立即用铁锅盖盖住，停止鼓风，封闭炉门，熄灭炉火，并严禁在燃烧的沥青中浇水，应用干砂、湿麻袋灭火。</w:t>
      </w:r>
    </w:p>
    <w:p>
      <w:r>
        <w:t>7.屋面铺设卷材，四周应设置1.2米高的围栏，靠近屋面四周沿边应侧身操作。</w:t>
      </w:r>
    </w:p>
    <w:p>
      <w:r>
        <w:t>管工安全操作规程</w:t>
      </w:r>
    </w:p>
    <w:p>
      <w:r>
        <w:t>1.用车辆运输管材、管件，要绑扎牢固，人力搬运，起落要一致，通过沟、坑、井等路段时，要搭好马道，不得负重跨越。用滚杠运输，要防止压脚，并不准徒手直接调整滚杠。管子滚动前方，不得有人停留。</w:t>
      </w:r>
    </w:p>
    <w:p>
      <w:r>
        <w:t>2.用锯床、锯弓、切管器、砂轮切管机切割管子，要垫平卡牢，用力不得过猛，临近切断时，用手或支架托住。砂轮切管机砂轮片应完好，操作时，应站侧面。</w:t>
      </w:r>
    </w:p>
    <w:p>
      <w:r>
        <w:t>3.火焰煨弯机的气压表、水压表、减压阀应灵敏可靠，水封回火器必须保持安全水位。乙炔压力控制在0.5-1.5</w:t>
      </w:r>
    </w:p>
    <w:p>
      <w:r>
        <w:t>公斤/平方厘米，氧气压力控制在4-6</w:t>
      </w:r>
    </w:p>
    <w:p>
      <w:r>
        <w:t>公斤/平方厘米之间。工作完毕，应断水断电。</w:t>
      </w:r>
    </w:p>
    <w:p>
      <w:r>
        <w:t>4.手提式砂轮机应有防护罩，操作时，站在砂轮片径向侧面，并戴绝缘手套或站在绝缘板上。</w:t>
      </w:r>
    </w:p>
    <w:p>
      <w:r>
        <w:t>5.沟内施工，遇有土方松动、裂缝、渗水等，应及时加设固侧壁支撑。禁止用固壁支撑代替上、下扶梯和吊装支架。</w:t>
      </w:r>
    </w:p>
    <w:p>
      <w:r>
        <w:t>6.化铅锅要安设稳固，露天化铅要有防雨措施。操作时应戴手套，将铅慢慢放入锅内，禁止熔化潮湿的铅块。</w:t>
      </w:r>
    </w:p>
    <w:p>
      <w:r>
        <w:t>7.管道吊装时，倒链应完好可靠，吊件下方禁止站人，管子就位卡牢后，方可松倒链。</w:t>
      </w:r>
    </w:p>
    <w:p>
      <w:r>
        <w:t>8.管道吹扫、冲洗时，应缓慢开启阀门，以免管内物料冲击，产生水锤、汽锤。</w:t>
      </w:r>
    </w:p>
    <w:p>
      <w:r>
        <w:t>八、电工安全操作规程</w:t>
      </w:r>
    </w:p>
    <w:p>
      <w:r>
        <w:t>1.所有绝缘、检验工具，应妥善保管，严禁他用，并应定期检查、校验。</w:t>
      </w:r>
    </w:p>
    <w:p>
      <w:r>
        <w:t>2.现场施工用高低压设备及线路，应按施工设计及有关电气安全技术规程安装和架设。</w:t>
      </w:r>
    </w:p>
    <w:p>
      <w:r>
        <w:t>3.线路上禁止带负荷接电或断电，并禁止带电操作。</w:t>
      </w:r>
    </w:p>
    <w:p>
      <w:r>
        <w:t>4.有人触电，立即切断电源，进行急救；电气失火，应立即将有关电源切断后，使用泡沫灭火器或干砂灭火。</w:t>
      </w:r>
    </w:p>
    <w:p>
      <w:r>
        <w:t>5.安装高压开关，自动空气开关等有返回弹簧的开关设备时，应将开关置于断开位置。</w:t>
      </w:r>
    </w:p>
    <w:p>
      <w:r>
        <w:t>6.多台配电箱（盘）并列安装时，手指不得放在两盘的接合处，也不得触摸连接螺孔。</w:t>
      </w:r>
    </w:p>
    <w:p>
      <w:r>
        <w:t>7.电杆用小车搬运应捆绑卡牢。人抬时，动作一致，电杆不得离地过高。</w:t>
      </w:r>
    </w:p>
    <w:p>
      <w:r>
        <w:t>8.人工立杆，所用叉木应坚固完好，操作时，互相配合，用力均衡。机械立杆，两侧应设溜绳。立杆时，坑内不得有人，基础夯实后，方可拆出叉木或拖拉绳。</w:t>
      </w:r>
    </w:p>
    <w:p>
      <w:r>
        <w:t>9.登杆前，杆根应夯实牢固。旧木杆杆根单侧腐朽深度超过杆根直径八分之一以上时，应经加固后方能登杆。</w:t>
      </w:r>
    </w:p>
    <w:p>
      <w:r>
        <w:t>10.登杆操作脚扣应与杆径相适应。使用脚踏板，钩子应向上。安全带应拴于安全可靠处，扣环扣牢，不准拴于瓷瓶或横担上。工具，材料应用绳索传递，禁止上、下抛扔。</w:t>
      </w:r>
    </w:p>
    <w:p>
      <w:r>
        <w:t>11.杆上紧线应侧向操作，并将夹紧螺栓拧紧，紧有角度的导线，应在外侧作业。调整拉线时，杆上不得有人。</w:t>
      </w:r>
    </w:p>
    <w:p>
      <w:r>
        <w:t>12.紧线用的铁丝或钢丝绳，应能承受全部拉力，与导线的连接，必须牢固。紧线时，导线下方不得有人，单方向紧线时，反方向应设置临时拉线。</w:t>
      </w:r>
    </w:p>
    <w:p>
      <w:r>
        <w:t>13.电缆盘上的电缆端头，应绑扎牢固，放线架、千斤顶应设置平稳，线盘应缓慢转动，防止脱杆或倾倒。电缆敷设到拐弯处，应站在外侧操作，木盘上钉子应拔掉或打弯。雷雨时停止架线操作。</w:t>
      </w:r>
    </w:p>
    <w:p>
      <w:r>
        <w:t>14.进行耐压试验装置的金属外壳须接地，被试设备或电缆两端，如不在同一地点，另一端应有人看守或加锁。对仪表、接线等检查无误，人员撤离后，方可升压。</w:t>
      </w:r>
    </w:p>
    <w:p>
      <w:r>
        <w:t>15.电气设备或材料，作非冲击性试验，升压或降压，均应缓慢进行。因故暂停或试压结束，应先切断电源，安全放电，并将升压设备高压侧短路接地。</w:t>
      </w:r>
    </w:p>
    <w:p>
      <w:r>
        <w:t>16.电力传动装置系统及高低压各型开关调试时，应将有关的开关手柄取下或锁上，悬挂标示牌，防止误合闸。</w:t>
      </w:r>
    </w:p>
    <w:p>
      <w:r>
        <w:t>17.用摇表测定绝缘电阻，应防止有人触及正在测定中的线路或设备。测定容性或感性材料、设备后，必须放电。雷雨时禁止测定线路绝缘。</w:t>
      </w:r>
    </w:p>
    <w:p>
      <w:r>
        <w:t>18.电流互感器禁止开路，电压互感器禁止短路和以升压方式运行。</w:t>
      </w:r>
    </w:p>
    <w:p>
      <w:r>
        <w:t>19.电气材料或设备需放电时，应穿戴绝缘防护用品，用绝缘棒安全放电。</w:t>
      </w:r>
    </w:p>
    <w:p>
      <w:r>
        <w:t>20、现场变配电高压设备，不论带电与否，单人值班不准超过遮栏和从事修理工作。</w:t>
      </w:r>
    </w:p>
    <w:p>
      <w:r>
        <w:t>21.在高压带电区域内部分停电工作时，人与带电部分应保持安全距离，并需有人监护。</w:t>
      </w:r>
    </w:p>
    <w:p>
      <w:r>
        <w:t>22.变配电室内、外高压部分及线路，停电作业时：</w:t>
      </w:r>
    </w:p>
    <w:p>
      <w:r>
        <w:t>（1）切断有关电源，操作手柄应上锁或挂标示牌。</w:t>
      </w:r>
    </w:p>
    <w:p>
      <w:r>
        <w:t>（2）验电时应穿戴绝缘手套、按电压等级使用验电器，在设备两侧各相或线路各相分别验电。</w:t>
      </w:r>
    </w:p>
    <w:p>
      <w:r>
        <w:t>（3）验明设备或线路确认无电后，即将检修设备或线路做短路接电。</w:t>
      </w:r>
    </w:p>
    <w:p>
      <w:r>
        <w:t>（4）装设接地线，应由二人进行，先接接地端，后接导体端，拆除时顺序相反。拆、接时均应穿戴绝缘防护用品。</w:t>
      </w:r>
    </w:p>
    <w:p>
      <w:r>
        <w:t>（5）接地线应使用截面不小于25mm2多股软裸铜线和专用线夹，严禁用缠绕的方法，进行接地和短路。</w:t>
      </w:r>
    </w:p>
    <w:p>
      <w:r>
        <w:t>（6）设备或线路检修完毕，应全面检查无误后方可拆除临时短路接地线。</w:t>
      </w:r>
    </w:p>
    <w:p>
      <w:r>
        <w:t>23.用绝缘棒或传动机构拉、合高压开关，应戴绝缘手套。雨天室外操作时，除穿戴绝缘防护用品外，绝缘棒应有防雨罩，并有人监护。严禁带负荷拉、合开关。</w:t>
      </w:r>
    </w:p>
    <w:p>
      <w:r>
        <w:t>24.电气设备的金属外壳，必须接地或接零。同一设备可做接地和接零。同一供电网不允许有的接地有的接零。</w:t>
      </w:r>
    </w:p>
    <w:p>
      <w:r>
        <w:t>25.电气设备所有保险丝（斤）的额定电流应与其负荷容量相适应。禁止用其他金属线代替保险丝（片）。</w:t>
      </w:r>
    </w:p>
    <w:p>
      <w:r>
        <w:t>26.施工现场夜间临时照明电线及灯具，一般高度应不低于2.5米，易燃、易爆场所应用防爆灯具。照明开关、灯口、插座等，应正确接入火线及零线。</w:t>
      </w:r>
    </w:p>
    <w:p>
      <w:r>
        <w:t>27.穿越道路及施工区域地面的供电线路应埋设在地下，并作标记。供电线路不能盘绕在钢筋等金属构件上，以防绝缘层破裂后漏电。在道路上埋设前应先穿入管子或采取其他防护措施，以防被碾压受损，发生意外。</w:t>
      </w:r>
    </w:p>
    <w:p>
      <w:r>
        <w:t>28.工地照明尽可能采用固定照明灯具，移动式灯具除保证绝缘良好外，还不应有接头，使用时也要作相应的固定，应放在不易被人员及材料、机具设备碰撞的安全位置，移动时，线路（电缆）不能在金属物上拖拉，用完后及时收回保管。</w:t>
      </w:r>
    </w:p>
    <w:p>
      <w:r>
        <w:t>29.严禁非电工人员从事电工作业。</w:t>
      </w:r>
    </w:p>
    <w:p>
      <w:r>
        <w:t>九、电焊工安全操作规程</w:t>
      </w:r>
    </w:p>
    <w:p>
      <w:r>
        <w:t>1.必须遵守焊、割设备一般安全规定及电焊机安全操作规程。</w:t>
      </w:r>
    </w:p>
    <w:p>
      <w:r>
        <w:t>2.电焊机外壳，必须接地良好，其电源的装拆应由电工进行。</w:t>
      </w:r>
    </w:p>
    <w:p>
      <w:r>
        <w:t>3.电焊机要设单独的开关，开关应放在防雨的闸箱内，毕合时应戴手套侧向操作。</w:t>
      </w:r>
    </w:p>
    <w:p>
      <w:r>
        <w:t>4.焊钳与把线必须绝缘良好，连接牢固，更换焊条应戴手套，在潮湿地点工作，应站在绝缘胶板或木板上。</w:t>
      </w:r>
    </w:p>
    <w:p>
      <w:r>
        <w:t>5.严禁在带电和带压力的容器上或管道上施焊，焊接带电的设备必须先切断电源。</w:t>
      </w:r>
    </w:p>
    <w:p>
      <w:r>
        <w:t>6.焊接贮存过易燃、易爆、有毒物品的容器或管道，必须清除干净，并将所有孔口打开。</w:t>
      </w:r>
    </w:p>
    <w:p>
      <w:r>
        <w:t>7.在密闭金属容器内施焊时，容器必须可靠接地，通风良好，并应有人监护，严禁向容器内输入氧气。</w:t>
      </w:r>
    </w:p>
    <w:p>
      <w:r>
        <w:t>8.焊接预热工件时，应有石棉布或挡板等隔热措施。</w:t>
      </w:r>
    </w:p>
    <w:p>
      <w:r>
        <w:t>9.把线、地线禁止与钢丝绳接触，更不得用钢丝绳索或机电设备代替零线，所有地线接头，必须连接牢固。</w:t>
      </w:r>
    </w:p>
    <w:p>
      <w:r>
        <w:t>10.更换场地移动把线时，应切断电源并不得手持把线爬梯登高。</w:t>
      </w:r>
    </w:p>
    <w:p>
      <w:r>
        <w:t>11.清除焊渣或采用电弧气刨清根时，应戴好防护眼镜或面罩，防止铁渣飞溅伤人。</w:t>
      </w:r>
    </w:p>
    <w:p>
      <w:r>
        <w:t>12.多台焊机在一起集中施焊时，焊接平台或焊件必须接地，并应有隔光板。</w:t>
      </w:r>
    </w:p>
    <w:p>
      <w:r>
        <w:t>13.钍钨板要放置在密闭铅盒内，磨削钍钨板时，必须戴手套，口罩，并将粉尘及时排除。</w:t>
      </w:r>
    </w:p>
    <w:p>
      <w:r>
        <w:t>14.二氧化碳气体预热器的外壳应绝缘，端电压不应大于36V。</w:t>
      </w:r>
    </w:p>
    <w:p>
      <w:r>
        <w:t>15.雷雨时，应停止露天焊接作业。</w:t>
      </w:r>
    </w:p>
    <w:p>
      <w:r>
        <w:t>16.施焊场地周围应清除易燃易爆物品，或进行覆盖、隔离。</w:t>
      </w:r>
    </w:p>
    <w:p>
      <w:r>
        <w:t>17.必须在易燃易爆气体或液体扩散区施焊时，应经有关部门检试许可后，方可施焊。</w:t>
      </w:r>
    </w:p>
    <w:p>
      <w:r>
        <w:t>18.工作结束应切断焊机电源，并检查工作地点，确认无起火危险后，方可离开。</w:t>
      </w:r>
    </w:p>
    <w:p>
      <w:r>
        <w:t>十、气焊工安全操作规程</w:t>
      </w:r>
    </w:p>
    <w:p>
      <w:r>
        <w:t>1.必须遵守焊、割设备一般安全规定及气焊设备安全操作规程。</w:t>
      </w:r>
    </w:p>
    <w:p>
      <w:r>
        <w:t>2.施焊场地周围应清除易燃易爆物品，或进行覆盖、隔离，必须在易燃易爆气体或液体扩散区施焊时，应经有关部门检试许可后，方可进行。</w:t>
      </w:r>
    </w:p>
    <w:p>
      <w:r>
        <w:t>3.乙炔发生器必须设有回火防止安全装置。氧气瓶、乙炔瓶、氧气、乙炔表及焊割工具上，严禁沾染油脂。</w:t>
      </w:r>
    </w:p>
    <w:p>
      <w:r>
        <w:t>4.乙炔发生器的零件和管路接头，不得采用紫铜制作。</w:t>
      </w:r>
    </w:p>
    <w:p>
      <w:r>
        <w:t>5.高、中压乙炔发生器应可靠接地，压力表、安全阀应定期校验。</w:t>
      </w:r>
    </w:p>
    <w:p>
      <w:r>
        <w:t>6.乙炔发生器不得放在民线的正下方，与氧气瓶不得放一处，距易燃易爆物品和明火的距离，不得少于10米。检验是否漏气，要用肥皂水，严禁用明火。</w:t>
      </w:r>
    </w:p>
    <w:p>
      <w:r>
        <w:t>7.氧气瓶、乙炔瓶应有防震胶圈，旋紧安全帽，避免碰撞和剧烈震动，并防止曝晒。</w:t>
      </w:r>
    </w:p>
    <w:p>
      <w:r>
        <w:t>8.乙炔气管用后需清除管内积水，胶管防止回火的安全装置冻结时，应用热水加热解冻，不准用火烤。</w:t>
      </w:r>
    </w:p>
    <w:p>
      <w:r>
        <w:t>9.点火时，焊枪口不准对人，正在燃烧的焊枪不得放在工件或地面上。带有乙炔和氧气时，不准放在金属容器内，以防气体逸出，发生燃烧事故。</w:t>
      </w:r>
    </w:p>
    <w:p>
      <w:r>
        <w:t>10.不得手持连接胶管的焊枪爬梯、登高。</w:t>
      </w:r>
    </w:p>
    <w:p>
      <w:r>
        <w:t>11.严禁在带压的容器或管道上焊、割，带电设备应先切断电源。</w:t>
      </w:r>
    </w:p>
    <w:p>
      <w:r>
        <w:t>12.在贮存过易燃易爆及有毒物品的容器或管道上焊、割时，应先清除干净，并将所有孔、口打开。</w:t>
      </w:r>
    </w:p>
    <w:p>
      <w:r>
        <w:t>13.铅焊时，场地应通风良好，皮肤外露部分应涂护肤油脂。工作完毕应洗漱。</w:t>
      </w:r>
    </w:p>
    <w:p>
      <w:r>
        <w:t>14.工作完毕，应将氧气瓶、乙炔气瓶阀关好，拧上安全罩。检查操作场地，确认无着火危险，方准离开。</w:t>
      </w:r>
    </w:p>
    <w:p>
      <w:r>
        <w:t>15.氧气瓶、乙炔气瓶分开，贮放在通风良好的库房内。吊运时应用吊篮，工地搬运时，严禁在地面上滚，应轻抬轻放。</w:t>
      </w:r>
    </w:p>
    <w:p>
      <w:r>
        <w:t>16.焊、割作业人员从事高空、水上等作业，必须遵守相应的安全规定。</w:t>
      </w:r>
    </w:p>
    <w:p>
      <w:r>
        <w:t>17.严禁无证人员从事焊、割作业。</w:t>
      </w:r>
    </w:p>
    <w:p>
      <w:r>
        <w:t>十一、钳工安全操作规程</w:t>
      </w:r>
    </w:p>
    <w:p>
      <w:r>
        <w:t>1.使用锉刀、刮刀、錾子、扁铲等工具，不可用力过猛。錾子，扁铲有卷边、裂纹，不得使用，顶部有油污要及时清除。</w:t>
      </w:r>
    </w:p>
    <w:p>
      <w:r>
        <w:t>2.使用手锤、大锤，不准戴手套，锤柄、锤头部位不得有油污。打大锤时，甩转方向不得有人。</w:t>
      </w:r>
    </w:p>
    <w:p>
      <w:r>
        <w:t>3.使用钢锯时工件要夹牢，用力要均匀。工件将锯断时，要用手或支架托住。</w:t>
      </w:r>
    </w:p>
    <w:p>
      <w:r>
        <w:t>4.使用活扳手，扳口尺寸应与螺帽尺寸相符，不应在手柄上加套管。高空操作应使用死扳手，作业人员要系好安全带。如用活扳手，要用绳子拴牢。</w:t>
      </w:r>
    </w:p>
    <w:p>
      <w:r>
        <w:t>5.使用台虎钳，钳把不得作套管加力或用手锤敲打，所夹工件不得超过钳口最大行程的三分之二。</w:t>
      </w:r>
    </w:p>
    <w:p>
      <w:r>
        <w:t>6.在同一工作台两边凿、铲物件，中间应设防护网，单面工作台，要一面靠墙。</w:t>
      </w:r>
    </w:p>
    <w:p>
      <w:r>
        <w:t>7.检查设备内部，要用安全行灯或手电筒，禁用明火。对头重脚轻、容易倾倒的设备，一定要垫实、撑牢。</w:t>
      </w:r>
    </w:p>
    <w:p>
      <w:r>
        <w:t>8.拆卸设备部件，应放置稳固，装配时，严禁用手插入连接面或探摸螺孔。取放垫铁时，手指应放在垫铁的两侧。</w:t>
      </w:r>
    </w:p>
    <w:p>
      <w:r>
        <w:t>9.在倒链吊起的部件下检修、组装时，应将链子打结保险，并用枕木或支架等垫稳。</w:t>
      </w:r>
    </w:p>
    <w:p>
      <w:r>
        <w:t>10.设备清洗、脱脂的场地，要通风良好，严禁烟火。清洗零件最好用煤油，用过的棉纱、布头、油纸等应收集在金属容器内。</w:t>
      </w:r>
    </w:p>
    <w:p>
      <w:r>
        <w:t>11.设备试运转，严格按单项安全技术措施进行。运转时，不准擦洗和清理、修理，并严禁将头，手伸入机械行程范围内。</w:t>
      </w:r>
    </w:p>
    <w:p>
      <w:r>
        <w:t>十二、铆工安全操作规程</w:t>
      </w:r>
    </w:p>
    <w:p>
      <w:r>
        <w:t>1.构件摆放及拼装，必须卡牢，移动、翻身时撬杠支点要垫稳，滚动或滑动时，前方不可站人。</w:t>
      </w:r>
    </w:p>
    <w:p>
      <w:r>
        <w:t>2.组装大型构件，连接螺栓必须紧固，点焊部分必须焊牢。圆筒形工件，应固定垫好。</w:t>
      </w:r>
    </w:p>
    <w:p>
      <w:r>
        <w:t>3.滚动台两侧滚轮应保持水平，拼装体中心垂线与滚轮中心夹角不得小于35°,工件移动线速度，不得超过3m/min。</w:t>
      </w:r>
    </w:p>
    <w:p>
      <w:r>
        <w:t>4.在滚动台（转台）上拼装容器，采用卷扬机牵引，钢丝绳必须沿容器表面由底部引出，并在相反方向设置保险引绳，防止容器脱落。</w:t>
      </w:r>
    </w:p>
    <w:p>
      <w:r>
        <w:t>5.大锤的木把应材质坚实，有韧性，安装牢固，锤头必须平整，无缺棱、裂纹、卷边等缺陷。打锤严禁戴手套，二人以上同时打锤不得对站，掌平锤头部要避开，要用工具指示打锤。</w:t>
      </w:r>
    </w:p>
    <w:p>
      <w:r>
        <w:t>6.风铲、风管接头、阀门等应完好，铲头有裂纹禁止使用，工作中及时清理毛刺，铲头前不准有人。更换铲头，枪口必须朝地，禁止面对风枪口。</w:t>
      </w:r>
    </w:p>
    <w:p>
      <w:r>
        <w:t>7.操作平台必须接地良好，接地电阻不大于10Ω。</w:t>
      </w:r>
    </w:p>
    <w:p>
      <w:r>
        <w:t>8.卷板展开时，拉伸索具必须牢固，展开方向两侧及板上不准站人，松索或切板时严防钢板回弹。</w:t>
      </w:r>
    </w:p>
    <w:p>
      <w:r>
        <w:t>9.使用平板机应站在两侧，钢板过长应用托架式小车托位或吊车配合，钢板上不准站人。卷板时应站在卷板机两侧，钢板滚到尾端，要留足够余量，以免脱落，卷大直径筒体，防止回弹。</w:t>
      </w:r>
    </w:p>
    <w:p>
      <w:r>
        <w:t>10.用调直机调直或弯型钢，要安放平稳卡牢，移动型钢时，手应在外侧。顶端必须焊有手柄。</w:t>
      </w:r>
    </w:p>
    <w:p>
      <w:r>
        <w:t>11.使用剪板机剪切钢板，应放置平稳，剪板时，上剪未复位不可送料。手不得伸入压力下方。不准剪切超过规定厚度和压不到位的窄钢板。</w:t>
      </w:r>
    </w:p>
    <w:p>
      <w:r>
        <w:t>12.使用刨边机时工件必须卡牢，小车行走轨道不得有障碍物。清除刨屑时要停车。</w:t>
      </w:r>
    </w:p>
    <w:p>
      <w:r>
        <w:t>13.现场配合施工时，要遵守有关相应的安全规定。</w:t>
      </w:r>
    </w:p>
    <w:p>
      <w:r>
        <w:t>十三、机械维修工安全操作规程</w:t>
      </w:r>
    </w:p>
    <w:p>
      <w:r>
        <w:t>1.工作环境应干燥整洁，不得堵塞通道。</w:t>
      </w:r>
    </w:p>
    <w:p>
      <w:r>
        <w:t>2.多人操作的工作台，中间应设防护网，对面方向操作时应错开。</w:t>
      </w:r>
    </w:p>
    <w:p>
      <w:r>
        <w:t>3.扁铲、冲子等尾部不准淬火，出现卷边裂纹时应及时处理，剔铲施工工件时应防止铁屑飞溅伤人，活动扳手不准反向使用，打大锤时不准戴手套，在大锤甩转方向上不准有人。</w:t>
      </w:r>
    </w:p>
    <w:p>
      <w:r>
        <w:t>4.清洗用油、润滑油脂及废油脂，必须指定地点存放。废油、废棉纱不准随地乱丢。</w:t>
      </w:r>
    </w:p>
    <w:p>
      <w:r>
        <w:t>5.用台钳夹工件，应夹紧夹牢，所夹工件不得超过钳口最大行程的三分之二。</w:t>
      </w:r>
    </w:p>
    <w:p>
      <w:r>
        <w:t>6.机械解件，要用支架，架稳垫实，有回转机构者要卡死。</w:t>
      </w:r>
    </w:p>
    <w:p>
      <w:r>
        <w:t>7.修理机械，应选择平坦坚实地点停放，支撑牢固和楔紧，使用千斤顶时，必须用支架垫稳。</w:t>
      </w:r>
    </w:p>
    <w:p>
      <w:r>
        <w:t>8.不准在发动状态的车辆下面操作。</w:t>
      </w:r>
    </w:p>
    <w:p>
      <w:r>
        <w:t>9.架空试车，不准在车辆下面工作或检查，不准在车辆前方站立。</w:t>
      </w:r>
    </w:p>
    <w:p>
      <w:r>
        <w:t>10.检修中的机械，应有“正在修理、禁止开动”的示警标志，非检修人员，一律不准发动或转动机械。检修中，不准将手伸进齿轮箱或用手指找正对位对孔。</w:t>
      </w:r>
    </w:p>
    <w:p>
      <w:r>
        <w:t>十四、机床工安全操作规程</w:t>
      </w:r>
    </w:p>
    <w:p>
      <w:r>
        <w:t>一、一般要求</w:t>
      </w:r>
    </w:p>
    <w:p>
      <w:r>
        <w:t>1.工作环境应干燥整洁，废油、废棉纱不准随地乱丢，原材料、半成品、成品必须堆放整齐，严禁堵塞通道。</w:t>
      </w:r>
    </w:p>
    <w:p>
      <w:r>
        <w:t>2.操作机床时要站在木踏板上，不准脚踩或倚靠机床。拆装工件时要切断机床电源。</w:t>
      </w:r>
    </w:p>
    <w:p>
      <w:r>
        <w:t>3.所有工、夹、量具必须完好适用，存放在固定位置，不准放在机床导轨及工作台上。禁止在运转的机床上面递送工具及其他物件。</w:t>
      </w:r>
    </w:p>
    <w:p>
      <w:r>
        <w:t>4.机床运转中，不准徒手清除铁屑，不准徒手检查运动中的工具和工件。</w:t>
      </w:r>
    </w:p>
    <w:p>
      <w:r>
        <w:t>5.机床运转中如遇停电，应切断电源退出刀架。</w:t>
      </w:r>
    </w:p>
    <w:p>
      <w:r>
        <w:t>二、车床</w:t>
      </w:r>
    </w:p>
    <w:p>
      <w:r>
        <w:t>1.装卸卡盘，应在主轴孔内穿进铁棍或坚实木棍作保护。</w:t>
      </w:r>
    </w:p>
    <w:p>
      <w:r>
        <w:t>2.加工偏心工件，应加配重铁平稳，并低速切削。</w:t>
      </w:r>
    </w:p>
    <w:p>
      <w:r>
        <w:t>3.细长工件应装中心架，工件长度超过床头箱外1米时，必须搭设支架。</w:t>
      </w:r>
    </w:p>
    <w:p>
      <w:r>
        <w:t>4.高速切削大型工件时，不准紧急制动和突然变换旋转方向。如需换向，要先停车。</w:t>
      </w:r>
    </w:p>
    <w:p>
      <w:r>
        <w:t>5.打磨或抛光工件时，刀架要退到安全位置，防止衣袖触及工件或胳膊碰到卡盘。</w:t>
      </w:r>
    </w:p>
    <w:p>
      <w:r>
        <w:t>6.在立车上装卸工件时，应先将刀架放在安全位置，人不能站在转盘上。车削薄壁工件时，应注意卡紧，并严格控制切削速度，随时紧固刀架螺丝，车刀不宜伸出过长。</w:t>
      </w:r>
    </w:p>
    <w:p>
      <w:r>
        <w:t>三、钻床</w:t>
      </w:r>
    </w:p>
    <w:p>
      <w:r>
        <w:t>1.钻头和工件必须卡紧固定，不准用手拿工件钻孔，钻薄工件时，工件下面应垫好平整木板。</w:t>
      </w:r>
    </w:p>
    <w:p>
      <w:r>
        <w:t>2.钻头排屑困难时，进钻和退钻应反复交替进行。</w:t>
      </w:r>
    </w:p>
    <w:p>
      <w:r>
        <w:t>3.操作人员的头部不得靠近旋转部位，禁止戴手套和用管子套在手柄上加力钻孔。</w:t>
      </w:r>
    </w:p>
    <w:p>
      <w:r>
        <w:t>4.摇臂旋转范围内，不得堆放物件及站立闲人。</w:t>
      </w:r>
    </w:p>
    <w:p>
      <w:r>
        <w:t>四、铣床</w:t>
      </w:r>
    </w:p>
    <w:p>
      <w:r>
        <w:t>1.加工工件时，应先开动铣轴，后进刀。</w:t>
      </w:r>
    </w:p>
    <w:p>
      <w:r>
        <w:t>2.铣床自动进刀时，进给应在刀具未与工件接触之前进行。刀具必须装夹牢固。</w:t>
      </w:r>
    </w:p>
    <w:p>
      <w:r>
        <w:t>3.高速切削时，应注意工件的进给方向与铣刀的旋转方向，避免铁屑飞出伤人。</w:t>
      </w:r>
    </w:p>
    <w:p>
      <w:r>
        <w:t>五、刨床</w:t>
      </w:r>
    </w:p>
    <w:p>
      <w:r>
        <w:t>1.工件必须卡紧，刨削前应先将刨刀升高，方可开车。</w:t>
      </w:r>
    </w:p>
    <w:p>
      <w:r>
        <w:t>2.刨削前要调整好刨刀位置，避免吃刀过大或过小。</w:t>
      </w:r>
    </w:p>
    <w:p>
      <w:r>
        <w:t>3.牛头刨的操作人员必须站在工作台两侧，其最大行程内不准站人，严禁头或手伸进刀具行程内检查工作。</w:t>
      </w:r>
    </w:p>
    <w:p>
      <w:r>
        <w:t>4.龙门刨的床面上严禁站人或堆放物件，床面伸出部分和单臂龙门刨的侧面应装置防护栏杆。</w:t>
      </w:r>
    </w:p>
    <w:p>
      <w:r>
        <w:t>5.刀架螺丝要随时紧固，以防刀具突然脱落，刨刀不宜伸出过长。</w:t>
      </w:r>
    </w:p>
    <w:p>
      <w:r>
        <w:t>6.切削过程中发现工件松动或位移时，必须停车找正紧固。</w:t>
      </w:r>
    </w:p>
    <w:p>
      <w:r>
        <w:t>六、磨床</w:t>
      </w:r>
    </w:p>
    <w:p>
      <w:r>
        <w:t>1.磨床启动前应检查，砂轮的防护罩必须牢固，砂轮不准有裂纹或其他缺陷，用手扳动砂轮时，不得有阻滞或晃动现象。确认无误后，方可启动并空转几分钟。</w:t>
      </w:r>
    </w:p>
    <w:p>
      <w:r>
        <w:t>2.快速进给时，砂轮与工件应平稳接触，工作台移动时，应先与砂轮脱开。</w:t>
      </w:r>
    </w:p>
    <w:p>
      <w:r>
        <w:t>3.湿磨砂轮在停车前，应先关闭冷却液，继续转数分钟，待砂轮所吸附的水分甩干为止。</w:t>
      </w:r>
    </w:p>
    <w:p>
      <w:r>
        <w:t>4.修整砂轮必须用专用刀具，禁用凿子或其他钳工工具。手工修整，刀具架的底面必须能抵在磨床导板或垫架上，机动修整进给量要平稳，人要站在侧面。</w:t>
      </w:r>
    </w:p>
    <w:p>
      <w:r>
        <w:t>5.砂轮中心与磨床主轴中心必须同心，装配时严禁用坚硬工具使劲敲打。</w:t>
      </w:r>
    </w:p>
    <w:p>
      <w:r>
        <w:t>七、锻压设备</w:t>
      </w:r>
    </w:p>
    <w:p>
      <w:r>
        <w:t>1.车间内气温低于℃时，锻压前应先将锻锤、砧子、模具和工夹预热至100℃左右。</w:t>
      </w:r>
    </w:p>
    <w:p>
      <w:r>
        <w:t>2.汽锤在工作前，必须排除汽缸内的冷凝水，并检查气管和阀门是否漏气。</w:t>
      </w:r>
    </w:p>
    <w:p>
      <w:r>
        <w:t>3.开锤必须听从掌钳的指挥。装卸工件，应先将锤固定好，锤击开始时落距要小。</w:t>
      </w:r>
    </w:p>
    <w:p>
      <w:r>
        <w:t>4.夹钳必须与工件大小形状相适应。工件必须夹紧，掌钳者手指不准放在钳柄之间，钳柄应放在身体侧面，不准正对腹部、胸部。</w:t>
      </w:r>
    </w:p>
    <w:p>
      <w:r>
        <w:t>5.锻造时应清除附着在锻件表面上的氧化皮。锻好的工件投掷时，必须注意周围是否有人或障碍物。</w:t>
      </w:r>
    </w:p>
    <w:p>
      <w:r>
        <w:t>6.断料时，切口正面不准有人。</w:t>
      </w:r>
    </w:p>
    <w:p>
      <w:r>
        <w:t>八、冲床</w:t>
      </w:r>
    </w:p>
    <w:p>
      <w:r>
        <w:t>1.工作前，离合器应放在空位上。</w:t>
      </w:r>
    </w:p>
    <w:p>
      <w:r>
        <w:t>2.送（取）工件时，脚要离开踏板，严禁用手伸到胎具内调整或送（取）工件。</w:t>
      </w:r>
    </w:p>
    <w:p>
      <w:r>
        <w:t>3.脚踏板周围应保持清洁。工作台上不准堆放工具及其他物件。</w:t>
      </w:r>
    </w:p>
    <w:p>
      <w:r>
        <w:t>十五、中小机械操作工安全操作规程</w:t>
      </w:r>
    </w:p>
    <w:p>
      <w:r>
        <w:t>一、砼、泥浆搅拌机</w:t>
      </w:r>
    </w:p>
    <w:p>
      <w:r>
        <w:t>1.搅拌机必须安置在坚实的基础上，砼搅拌司机还应熟悉砼工操作规程。</w:t>
      </w:r>
    </w:p>
    <w:p>
      <w:r>
        <w:t>2.开动搅拌机前应检查离合器、制动器、钢丝绳等设备是否完好，滚筒内不得有异物，并检查电线路绝缘良好。</w:t>
      </w:r>
    </w:p>
    <w:p>
      <w:r>
        <w:t>3.进料斗升起时，严禁任何人在料斗下通过或停留。工作完毕后应将料斗固定好。</w:t>
      </w:r>
    </w:p>
    <w:p>
      <w:r>
        <w:t>4.运转时，严禁将工具及身体的任何一部位伸进滚筒内。</w:t>
      </w:r>
    </w:p>
    <w:p>
      <w:r>
        <w:t>5.现场检修时，应固定好料斗，切断电源。进入滚筒时，外面应有人监护。</w:t>
      </w:r>
    </w:p>
    <w:p>
      <w:r>
        <w:t>二、卷扬机</w:t>
      </w:r>
    </w:p>
    <w:p>
      <w:r>
        <w:t>1.卷扬机应安装在平整、坚实、视野良好的地点，机身和地锚必须牢固。卷扬筒与导向滑轮中心线应对正；卷扬机距滑轮间距一般应不少于15</w:t>
      </w:r>
    </w:p>
    <w:p>
      <w:r>
        <w:t>米。</w:t>
      </w:r>
    </w:p>
    <w:p>
      <w:r>
        <w:t>2.作业前，应检查钢丝绳、离合器、制动器、保险棘轮、传动滑轮等，确认安全可靠，方准操作。</w:t>
      </w:r>
    </w:p>
    <w:p>
      <w:r>
        <w:t>3.钢丝绳在卷筒上必须排列整齐，作业中卷筒上至少需保留三圈钢丝绳。</w:t>
      </w:r>
    </w:p>
    <w:p>
      <w:r>
        <w:t>4.作业时，不准跨越卷扬机的钢丝绳。</w:t>
      </w:r>
    </w:p>
    <w:p>
      <w:r>
        <w:t>5.吊运重物需在空中停留时，除使用制动器外，并应用保险棘轮卡牢。</w:t>
      </w:r>
    </w:p>
    <w:p>
      <w:r>
        <w:t>6.操作中，严禁擅自离开岗位。</w:t>
      </w:r>
    </w:p>
    <w:p>
      <w:r>
        <w:t>7.工作中要听从指挥人员的号，号不明或存在安全隐患时，应暂停操作，待弄清情况后方可继续作业。</w:t>
      </w:r>
    </w:p>
    <w:p>
      <w:r>
        <w:t>8.作业中突然停电，应立即断开闸刀，并将运送物件放下。</w:t>
      </w:r>
    </w:p>
    <w:p>
      <w:r>
        <w:t>三、砂轮机</w:t>
      </w:r>
    </w:p>
    <w:p>
      <w:r>
        <w:t>1.砂轮面不准装倒顺开关、旋转方向禁止对着主要通道。</w:t>
      </w:r>
    </w:p>
    <w:p>
      <w:r>
        <w:t>2.工件托架必须安装牢固、托架平面要平整。</w:t>
      </w:r>
    </w:p>
    <w:p>
      <w:r>
        <w:t>3.操作时，应站在砂轮机侧面，不准两人同时使用一个砂轮机。</w:t>
      </w:r>
    </w:p>
    <w:p>
      <w:r>
        <w:t>4.砂轮不符合标准、有裂纹、和磨损剩余部分不足25</w:t>
      </w:r>
    </w:p>
    <w:p>
      <w:r>
        <w:t>毫米的不准使用。</w:t>
      </w:r>
    </w:p>
    <w:p>
      <w:r>
        <w:t>5.手提电动砂轮的电源线，不得有破皮漏电。使用时，要戴绝缘手套，先启动，后接触工件。</w:t>
      </w:r>
    </w:p>
    <w:p>
      <w:r>
        <w:t>四、手电钻</w:t>
      </w:r>
    </w:p>
    <w:p>
      <w:r>
        <w:t>1.手电钻的电源线不得有破皮漏电，使用时应戴绝缘手套。</w:t>
      </w:r>
    </w:p>
    <w:p>
      <w:r>
        <w:t>2.操作时，应先启动，后接触工件。钻薄工件要垫平垫实，钻斜孔要防止滑钻。</w:t>
      </w:r>
    </w:p>
    <w:p>
      <w:r>
        <w:t>3.操作时应用杠杆加压，不准用身体直接压在上面。</w:t>
      </w:r>
    </w:p>
    <w:p>
      <w:r>
        <w:t>五、倒链</w:t>
      </w:r>
    </w:p>
    <w:p>
      <w:r>
        <w:t>1.倒链的链轮盘、倒卡、链条，如有变形和扭曲，严禁使用。</w:t>
      </w:r>
    </w:p>
    <w:p>
      <w:r>
        <w:t>2.操作时，不准站在倒链正下方。</w:t>
      </w:r>
    </w:p>
    <w:p>
      <w:r>
        <w:t>3.重物需要在空间停留较长时间时，要将小链拴在大链上。</w:t>
      </w:r>
    </w:p>
    <w:p>
      <w:r>
        <w:t>六、千斤顶</w:t>
      </w:r>
    </w:p>
    <w:p>
      <w:r>
        <w:t>1.操作时，千斤顶应放在平整坚实的地方，并用垫木垫好垫平。</w:t>
      </w:r>
    </w:p>
    <w:p>
      <w:r>
        <w:t>2.丝杆、螺母如有裂纹，禁止使用。</w:t>
      </w:r>
    </w:p>
    <w:p>
      <w:r>
        <w:t>3.使用油压千斤顶，禁止站在保险塞的对面，并不准超载。</w:t>
      </w:r>
    </w:p>
    <w:p>
      <w:r>
        <w:t>4.千斤顶提升最大工作行程，不应超过丝杆或齿条全长的75%。</w:t>
      </w:r>
    </w:p>
    <w:p>
      <w:r>
        <w:t>十六、动力机械操作工安全操作规程</w:t>
      </w:r>
    </w:p>
    <w:p>
      <w:r>
        <w:t>一、内燃机</w:t>
      </w:r>
    </w:p>
    <w:p>
      <w:r>
        <w:t>1.内燃机房与燃油贮存地点的安全距离应大于20米。</w:t>
      </w:r>
    </w:p>
    <w:p>
      <w:r>
        <w:t>2.摇车启动时，应五指并拢握紧摇柄，从下向上提动，禁止从上向下硬压或连续摇转。用手拉绳启动时，不准将绳绕在手上。</w:t>
      </w:r>
    </w:p>
    <w:p>
      <w:r>
        <w:t>3.温度过高而需打开水箱盖时，防止蒸汽或水喷出烫伤。</w:t>
      </w:r>
    </w:p>
    <w:p>
      <w:r>
        <w:t>二、发电机</w:t>
      </w:r>
    </w:p>
    <w:p>
      <w:r>
        <w:t>1.发电机室应设置砂箱或四氯化碳灭火机等防火设备。</w:t>
      </w:r>
    </w:p>
    <w:p>
      <w:r>
        <w:t>2.发电机到配电盘和一切用电设备上的导线，必须绝缘良好，接头牢固，并架设在绝缘支柱上，不准拖在地面上。</w:t>
      </w:r>
    </w:p>
    <w:p>
      <w:r>
        <w:t>3.发电机运转时，严禁人体接触带电部位。必须带电作业时，应有绝缘防护措施。</w:t>
      </w:r>
    </w:p>
    <w:p>
      <w:r>
        <w:t>三、空气压缩机</w:t>
      </w:r>
    </w:p>
    <w:p>
      <w:r>
        <w:t>1.输气管应避免急弯，打开送风阀前，必须事先通知工作地点的有关人员。</w:t>
      </w:r>
    </w:p>
    <w:p>
      <w:r>
        <w:t>2.空气压缩机出气口处不准有人工作。储气罐放置地点应通风，严禁日光曝晒和高温烘烤。</w:t>
      </w:r>
    </w:p>
    <w:p>
      <w:r>
        <w:t>3.压力表、安全阀、调节器等应定期进行校验，保持灵敏有效。</w:t>
      </w:r>
    </w:p>
    <w:p>
      <w:r>
        <w:t>4.发现气压表、机油压力表、温度表、电流表的指示值突然超过规定或指示不正常，发生漏水、漏气、漏电或冷却液突然中断，发生安全阀不停放气或空压机声响不正常等情况，而且不能调整时，应立即停车检修。</w:t>
      </w:r>
    </w:p>
    <w:p>
      <w:r>
        <w:t>5.严禁用汽油或煤油洗刷曲轴箱、滤清器或其他空气通路的零件。</w:t>
      </w:r>
    </w:p>
    <w:p>
      <w:r>
        <w:t>6.停车时应先降低气压。</w:t>
      </w:r>
    </w:p>
    <w:p>
      <w:r>
        <w:t>四、低压蒸汽锅炉</w:t>
      </w:r>
    </w:p>
    <w:p>
      <w:r>
        <w:t>1.生火前，应检查各阀门水管、汽管、压力表、安全阀、水位表、排污阀等是否处在完好状态。</w:t>
      </w:r>
    </w:p>
    <w:p>
      <w:r>
        <w:t>2.锅炉用水要经软化处理，并保持清洁，不准含有油脂。</w:t>
      </w:r>
    </w:p>
    <w:p>
      <w:r>
        <w:t>3.水位表的玻璃管外应装置坚固的防护罩，外部应保持清洁。每班应冲洗一次，察看水位表里的水面是否能迅速上升或下降。如在运行时看见水位表内有水面呆滞不跳动，应立即查明原因，防止形成假水位。</w:t>
      </w:r>
    </w:p>
    <w:p>
      <w:r>
        <w:t>4.锅炉上的安全阀，不得任意调节。当压力表到达许可工作压力80%</w:t>
      </w:r>
    </w:p>
    <w:p>
      <w:r>
        <w:t>以上时，应使安全阀排气一次。严禁将阀杆缚住或嵌住。</w:t>
      </w:r>
    </w:p>
    <w:p>
      <w:r>
        <w:t>6.发现锅炉有下列情况之一时，应紧急停炉：</w:t>
      </w:r>
    </w:p>
    <w:p>
      <w:r>
        <w:t>（1）气压迅速上升超过许可工作压力，虽安全阀已开足，但气压仍在继续上升；</w:t>
      </w:r>
    </w:p>
    <w:p>
      <w:r>
        <w:t>（2）水位表内已看不见水位或水位表内水位下降很快，虽然加水仍继续下降；</w:t>
      </w:r>
    </w:p>
    <w:p>
      <w:r>
        <w:t>（3）压力表、水位表、安全阀、排污阀及给水等附件其中有一件全部失灵者。</w:t>
      </w:r>
    </w:p>
    <w:p>
      <w:r>
        <w:t>（4）炉胆或其他管道烧红变形，以及严重漏水、漏气等。</w:t>
      </w:r>
    </w:p>
    <w:p>
      <w:r>
        <w:t>7.紧急停炉时，首先应停止燃烧，关闭风门，打开炉门和放气阀，如因缺水事故，严禁向炉内立即加水。</w:t>
      </w:r>
    </w:p>
    <w:p>
      <w:r>
        <w:t>十七、起重机司机安全操作规程</w:t>
      </w:r>
    </w:p>
    <w:p>
      <w:r>
        <w:t>一、一般要求</w:t>
      </w:r>
    </w:p>
    <w:p>
      <w:r>
        <w:t>1.各种起重机应装设标明机械性能指示器、限位器、载荷控制器、链锁开关等，轨道式起重机应安置行走限位器及夹轨钳，使用前应检查试吊并办理签证手续。</w:t>
      </w:r>
    </w:p>
    <w:p>
      <w:r>
        <w:t>2.钢丝在卷筒上必须排列整齐，尾部卡牢，工作中最少保留三圈以上。</w:t>
      </w:r>
    </w:p>
    <w:p>
      <w:r>
        <w:t>3.两机或多机抬吊时，必须有统一指挥，动作配合协调，吊重应分配合理，不得超过单机允许起重量的80%。</w:t>
      </w:r>
    </w:p>
    <w:p>
      <w:r>
        <w:t>4.操作中要听从指挥人员的号，号不明或可能引起事故时，应暂停操作。</w:t>
      </w:r>
    </w:p>
    <w:p>
      <w:r>
        <w:t>5.起吊时，起重臂下不得有人停留和行走，起重臂、物件必须与架空线保持安全距离。</w:t>
      </w:r>
    </w:p>
    <w:p>
      <w:r>
        <w:t>6.起吊物件应拉溜绳，速度要均匀，禁止突然制动和变换方向，平移应高出障碍物0.5米以上，下落应低速轻放，防止倾倒。</w:t>
      </w:r>
    </w:p>
    <w:p>
      <w:r>
        <w:t>7.物件起吊时，禁止在物件上站人或进行加工，必须加工时，应放下垫好并将吊臂、吊钩及回转的制动器刹住，司机及指挥人员不得离开岗位。</w:t>
      </w:r>
    </w:p>
    <w:p>
      <w:r>
        <w:t>8.起吊在满负荷或接近满负荷时，严禁降落臂杆或同时进行两个动作。</w:t>
      </w:r>
    </w:p>
    <w:p>
      <w:r>
        <w:t>9.起吊重物严禁自由下落，下落时动作应缓慢。</w:t>
      </w:r>
    </w:p>
    <w:p>
      <w:r>
        <w:t>10.严禁斜吊和吊拔埋在地下或凝结在地面、设备上的物件。</w:t>
      </w:r>
    </w:p>
    <w:p>
      <w:r>
        <w:t>11.起重机停止作业时，应将起吊物放下，刹住制动器，操纵杆放在空挡，切断电源，并关门上锁。</w:t>
      </w:r>
    </w:p>
    <w:p>
      <w:r>
        <w:t>12.所有操作司机必须遵守相应起重机的安全操作规程。</w:t>
      </w:r>
    </w:p>
    <w:p>
      <w:r>
        <w:t>二、履带式起重机</w:t>
      </w:r>
    </w:p>
    <w:p>
      <w:r>
        <w:t>1.发动机启动前应分开离合器，并将各操纵杆放在空挡位置上，同机操作人员互相联系好后方可启动。</w:t>
      </w:r>
    </w:p>
    <w:p>
      <w:r>
        <w:t>2.吊物行走时，臂杆应放在履带正前方，离地面高度不得超过50</w:t>
      </w:r>
    </w:p>
    <w:p>
      <w:r>
        <w:t>厘米，回转、臂杆、吊钩的制动器必须刹住。接近满负荷时，严禁臂杆与履带垂直。起重机不得作远距离运输使用。</w:t>
      </w:r>
    </w:p>
    <w:p>
      <w:r>
        <w:t>3.行走拐弯时，不得过快过急。接近满负荷时，严禁转弯，下坡时严禁空挡滑行。</w:t>
      </w:r>
    </w:p>
    <w:p>
      <w:r>
        <w:t>4.用变换挡位起落臂杆操纵的起重机，严禁在起重臂未停稳时变换挡位，以防滑杆。</w:t>
      </w:r>
    </w:p>
    <w:p>
      <w:r>
        <w:t>5.拖运起重机，履带要对准跳板，爬坡不应大于15°,</w:t>
      </w:r>
    </w:p>
    <w:p>
      <w:r>
        <w:t>严禁在跳板上调位，转向及无故停车，臂杆要放到零位，各类制动器应刹住。</w:t>
      </w:r>
    </w:p>
    <w:p>
      <w:r>
        <w:t>三、轮胎式、汽车式起重机</w:t>
      </w:r>
    </w:p>
    <w:p>
      <w:r>
        <w:t>1.禁止吊物行驶。工作完毕起臂，回转臂杆不得同时进行。</w:t>
      </w:r>
    </w:p>
    <w:p>
      <w:r>
        <w:t>2.汽车式起重机行驶时，应将臂杆放在支架上，吊钩挂在保险杠的挂钩上，并将钢丝绳拉紧。</w:t>
      </w:r>
    </w:p>
    <w:p>
      <w:r>
        <w:t>3.汽车式全液压起重机还必须遵守下列规定：</w:t>
      </w:r>
    </w:p>
    <w:p>
      <w:r>
        <w:t>（1）作业前应将地面处理平坦放好支腿，调平机架，支腿未完全伸出时，禁止作业。</w:t>
      </w:r>
    </w:p>
    <w:p>
      <w:r>
        <w:t>（2）有负荷时，严禁伸缩臂杆，接近满负荷时，应检查臂杆的挠度。回转不得急速和紧急制动，起落臂杆应缓慢。</w:t>
      </w:r>
    </w:p>
    <w:p>
      <w:r>
        <w:t>（3）操作时，应锁住离合器操纵杆，防止离合器突然松开。</w:t>
      </w:r>
    </w:p>
    <w:p>
      <w:r>
        <w:t>四、龙门吊机、桅杆吊机、电动葫芦</w:t>
      </w:r>
    </w:p>
    <w:p>
      <w:r>
        <w:t>1.龙门吊及桅杆吊机上平台应设1米高的防护栏杆或挡板，操作人员应从专用梯上、下。</w:t>
      </w:r>
    </w:p>
    <w:p>
      <w:r>
        <w:t>2.两机同时作业，相距间距应不少于3米。</w:t>
      </w:r>
    </w:p>
    <w:p>
      <w:r>
        <w:t>3.起重机台驶近限位端时，应减速停车。</w:t>
      </w:r>
    </w:p>
    <w:p>
      <w:r>
        <w:t>4.作业中若遇突然停电，各控制器应放于零位，切断电源开关，吊物下面禁止人员接近。</w:t>
      </w:r>
    </w:p>
    <w:p>
      <w:r>
        <w:t>5.工作完毕，应将吊钩升起，桅杆吊机吊钩要挂牢。水上及江边起重机还应根据天气情况，采取避风措施。</w:t>
      </w:r>
    </w:p>
    <w:p>
      <w:r>
        <w:t>十八、运输车辆司机安全操作规程</w:t>
      </w:r>
    </w:p>
    <w:p>
      <w:r>
        <w:t>一、一般要求</w:t>
      </w:r>
    </w:p>
    <w:p>
      <w:r>
        <w:t>1.严格遵守交通规则和有关规定，证、照齐全，不准驾驶与证件不符的车辆，严禁酒后开车。</w:t>
      </w:r>
    </w:p>
    <w:p>
      <w:r>
        <w:t>2.发动前应将变速杆放到空挡位置，并拉紧手刹车。</w:t>
      </w:r>
    </w:p>
    <w:p>
      <w:r>
        <w:t>3.发动后应检查各种仪表、方向机构、制动器、灯光是否灵敏可靠，并确认周围无障碍物后，方可鸣号起步。</w:t>
      </w:r>
    </w:p>
    <w:p>
      <w:r>
        <w:t>4.涉水时，如水深超过排气管，不得强行通过，并严禁熄火。</w:t>
      </w:r>
    </w:p>
    <w:p>
      <w:r>
        <w:t>5.在坡道上被迫熄火停车，并拉紧手制动器，下坡挂倒挡，上坡挂前进挡，并将前后轮楔牢。</w:t>
      </w:r>
    </w:p>
    <w:p>
      <w:r>
        <w:t>6.通过泥泞路面时，应保持低速行驶，不得急刹车。</w:t>
      </w:r>
    </w:p>
    <w:p>
      <w:r>
        <w:t>7.车辆陷入坑内，如用车牵引，应有专人指挥，互相配合。</w:t>
      </w:r>
    </w:p>
    <w:p>
      <w:r>
        <w:t>二、载重汽车</w:t>
      </w:r>
    </w:p>
    <w:p>
      <w:r>
        <w:t>1.气制动的汽车，严禁气压低于0.25Mpa时起步，若停在坡道上，气压低于0.4Mpa时，不得滑行发动。</w:t>
      </w:r>
    </w:p>
    <w:p>
      <w:r>
        <w:t>2.货车载人，应按车辆管理部门规定执行，任何人不得强令驾驶员违章带人。载人车辆的安全装置必须良好。</w:t>
      </w:r>
    </w:p>
    <w:p>
      <w:r>
        <w:t>3.装载构件和其他货物上路时，左右宽度不得超出车厢20厘米，高度不得超过地面4米，长度前后合计不得超过2米，超出部分不得触电，并应摆放平衡，捆扎牢固，如装运异形特殊物件，应备专用搁架。</w:t>
      </w:r>
    </w:p>
    <w:p>
      <w:r>
        <w:t>4.运输超宽、超高和超长的设备和构件，除严格遵守交通部门的有关规定外，还必须事先研究妥善的运输方法，制定具体的安全措施。</w:t>
      </w:r>
    </w:p>
    <w:p>
      <w:r>
        <w:t>三、自卸汽车</w:t>
      </w:r>
    </w:p>
    <w:p>
      <w:r>
        <w:t>1.发动后，应测试倾卸液压系统。</w:t>
      </w:r>
    </w:p>
    <w:p>
      <w:r>
        <w:t>2.配合挖土机装料时，自卸汽车就位后，拉紧手刹车。如挖斗必须超过驾驶室顶时，驾驶室内不得有人。</w:t>
      </w:r>
    </w:p>
    <w:p>
      <w:r>
        <w:t>3.卸料时，应选好地形，并检视上空和周围有无电线，障碍物及行人。卸料后，车斗应及时复原，不得边走边落。</w:t>
      </w:r>
    </w:p>
    <w:p>
      <w:r>
        <w:t>4.向坑洼地卸料时，必须和坑边保持适当距离，以防边坡坍塌，确保安全。</w:t>
      </w:r>
    </w:p>
    <w:p>
      <w:r>
        <w:t>5.检修倾卸装置时，应撑牢车厢，以防车厢突然下落伤人6.自卸汽车的车厢内严禁载人。</w:t>
      </w:r>
    </w:p>
    <w:p>
      <w:r>
        <w:t>四、牵引车</w:t>
      </w:r>
    </w:p>
    <w:p>
      <w:r>
        <w:t>1.牵引车与平板车的联结必须牢固。</w:t>
      </w:r>
    </w:p>
    <w:p>
      <w:r>
        <w:t>2.经常检查制动装置确保安全可靠。</w:t>
      </w:r>
    </w:p>
    <w:p>
      <w:r>
        <w:t>3.牵引车应缓慢运行，最高时速不超过5km/h,通过平交道口时，应有人维持交通秩序。</w:t>
      </w:r>
    </w:p>
    <w:p>
      <w:r>
        <w:t>五、机动翻斗车</w:t>
      </w:r>
    </w:p>
    <w:p>
      <w:r>
        <w:t>1.向坑槽或砼集料斗内卸料时，应保持适当安全距离并设置挡墩，以防翻车。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640" w:lineRule="exact" w:before="0" w:after="0"/>
      <w:ind w:firstLine="640"/>
      <w:jc w:val="both"/>
    </w:pPr>
    <w:rPr>
      <w:rFonts w:ascii="Times New Roman" w:hAnsi="Times New Roman" w:eastAsia="仿宋"/>
      <w:sz w:val="3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